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4495663" name="019ed501-835f-75bf-96ba-ce10b2037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000484" name="019ed501-835f-75bf-96ba-ce10b203754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82280" name="019ed4e4-4c49-7c05-b217-f52ca575d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732900" name="019ed4e4-4c49-7c05-b217-f52ca575d20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649270" name="019ed4f5-8c02-7700-96f0-40c8cea1a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922735" name="019ed4f5-8c02-7700-96f0-40c8cea1a8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809048" name="019ed4f8-ee74-7723-a693-62d410a154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415817" name="019ed4f8-ee74-7723-a693-62d410a1548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532072" name="019ed4fb-8b8b-76c2-a20d-c1c8969291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292656" name="019ed4fb-8b8b-76c2-a20d-c1c89692914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Trocknungsräume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5536219" name="019ed4ff-a30d-74ae-9a3f-28762515e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94452" name="019ed4ff-a30d-74ae-9a3f-28762515e55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9579030" name="019ed504-3e46-7b16-aca2-30c06cc2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571772" name="019ed504-3e46-7b16-aca2-30c06cc20ab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3. 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773013" name="019ed511-1820-74af-97af-f03ffbd0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648022" name="019ed511-1820-74af-97af-f03ffbd07b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029806" name="019ed4ea-a4e4-7862-beb3-97e11fc87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376170" name="019ed4ea-a4e4-7862-beb3-97e11fc871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Fensterkitt/ 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7629164" name="019ed4ed-9a8d-777d-a177-ca5d2a14b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185375" name="019ed4ed-9a8d-777d-a177-ca5d2a14bf2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035727" name="019ed4f3-197a-7947-bc9d-31947b6429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159422" name="019ed4f3-197a-7947-bc9d-31947b64298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785452" name="019ed508-5540-78bf-8e2c-d6880c7bc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687165" name="019ed508-5540-78bf-8e2c-d6880c7bc43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Alle Waschküchen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6111035" name="019ed4f6-d680-7726-832f-2a26b8133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333869" name="019ed4f6-d680-7726-832f-2a26b81337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81770" name="019ed4f9-83a8-7054-81c3-8dec7928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374707" name="019ed4f9-83a8-7054-81c3-8dec7928ba6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6043690" name="019ed4fc-35b9-75ec-8e1a-6e78c86ff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275149" name="019ed4fc-35b9-75ec-8e1a-6e78c86ff07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096518" name="019ed505-0f0e-7d01-a38a-79535c8ac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505" name="019ed505-0f0e-7d01-a38a-79535c8ac2a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Liftraum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Bremsbeläge</w:t>
            </w:r>
          </w:p>
        </w:tc>
        <w:tc>
          <w:p>
            <w:pPr>
              <w:spacing w:before="0" w:after="0" w:line="240" w:lineRule="auto"/>
            </w:pPr>
            <w:r>
              <w:t>Bremsbeläge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0764283" name="019ed4fc-ceb6-718b-ab2b-cc519992e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82779" name="019ed4fc-ceb6-718b-ab2b-cc519992ee7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9657961" name="019ed509-b5d5-738a-8c2f-752d6f662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565910" name="019ed509-b5d5-738a-8c2f-752d6f6623e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Langgasse 20, St. Gallen</w:t>
          </w:r>
        </w:p>
        <w:p>
          <w:pPr>
            <w:spacing w:before="0" w:after="0"/>
          </w:pPr>
          <w:r>
            <w:t>996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